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130"/>
        <w:gridCol w:w="2116"/>
        <w:gridCol w:w="336"/>
        <w:gridCol w:w="2116"/>
        <w:gridCol w:w="202"/>
        <w:gridCol w:w="2452"/>
      </w:tblGrid>
      <w:tr w:rsidR="00EF1ECC" w:rsidRPr="00342F46" w:rsidTr="0053129C">
        <w:trPr>
          <w:jc w:val="center"/>
        </w:trPr>
        <w:tc>
          <w:tcPr>
            <w:tcW w:w="9352" w:type="dxa"/>
            <w:gridSpan w:val="6"/>
          </w:tcPr>
          <w:p w:rsidR="00EF1ECC" w:rsidRPr="00342F46" w:rsidRDefault="00EF1ECC" w:rsidP="0053129C">
            <w:pPr>
              <w:keepNext/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342F46">
              <w:rPr>
                <w:b/>
                <w:bCs/>
                <w:sz w:val="16"/>
                <w:szCs w:val="16"/>
              </w:rPr>
              <w:t>МУНИЦИПАЛЬНОЕ  АВТОНОМНОЕ  ОБЩЕОБРАЗОВАТЕЛЬНОЕ УЧРЕЖДЕНИЕ</w:t>
            </w:r>
          </w:p>
          <w:p w:rsidR="00EF1ECC" w:rsidRPr="00342F46" w:rsidRDefault="00EF1ECC" w:rsidP="0053129C">
            <w:pPr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342F46">
              <w:rPr>
                <w:b/>
                <w:bCs/>
                <w:sz w:val="16"/>
                <w:szCs w:val="16"/>
              </w:rPr>
              <w:t>СРЕДНЯЯ ОБЩЕОБРАЗОВАТЕЛЬНАЯ ШКОЛА № 4</w:t>
            </w:r>
          </w:p>
          <w:p w:rsidR="00EF1ECC" w:rsidRPr="00342F46" w:rsidRDefault="00EF1ECC" w:rsidP="0053129C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F1ECC" w:rsidRPr="00342F46" w:rsidTr="0053129C">
        <w:trPr>
          <w:gridAfter w:val="1"/>
          <w:wAfter w:w="2452" w:type="dxa"/>
          <w:jc w:val="center"/>
        </w:trPr>
        <w:tc>
          <w:tcPr>
            <w:tcW w:w="4246" w:type="dxa"/>
            <w:gridSpan w:val="2"/>
          </w:tcPr>
          <w:p w:rsidR="00EF1ECC" w:rsidRPr="00342F46" w:rsidRDefault="00EF1ECC" w:rsidP="0053129C">
            <w:pPr>
              <w:keepNext/>
              <w:spacing w:line="360" w:lineRule="auto"/>
              <w:jc w:val="right"/>
              <w:rPr>
                <w:b/>
                <w:bCs/>
                <w:sz w:val="24"/>
                <w:szCs w:val="24"/>
              </w:rPr>
            </w:pPr>
            <w:proofErr w:type="gramStart"/>
            <w:r w:rsidRPr="00342F46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342F46">
              <w:rPr>
                <w:b/>
                <w:bCs/>
                <w:sz w:val="24"/>
                <w:szCs w:val="24"/>
              </w:rPr>
              <w:t xml:space="preserve"> Р И К А З</w:t>
            </w:r>
          </w:p>
          <w:p w:rsidR="00EF1ECC" w:rsidRPr="00342F46" w:rsidRDefault="00EF1ECC" w:rsidP="0053129C">
            <w:pPr>
              <w:keepNext/>
              <w:spacing w:line="360" w:lineRule="auto"/>
              <w:rPr>
                <w:bCs/>
                <w:sz w:val="24"/>
                <w:szCs w:val="24"/>
              </w:rPr>
            </w:pPr>
            <w:r w:rsidRPr="00342F46">
              <w:rPr>
                <w:bCs/>
                <w:sz w:val="24"/>
                <w:szCs w:val="24"/>
              </w:rPr>
              <w:t xml:space="preserve">От </w:t>
            </w:r>
            <w:r>
              <w:rPr>
                <w:bCs/>
                <w:sz w:val="24"/>
                <w:szCs w:val="24"/>
              </w:rPr>
              <w:t>03.07.2017</w:t>
            </w:r>
            <w:r w:rsidRPr="00342F46">
              <w:rPr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654" w:type="dxa"/>
            <w:gridSpan w:val="3"/>
          </w:tcPr>
          <w:p w:rsidR="00EF1ECC" w:rsidRPr="00342F46" w:rsidRDefault="00EF1ECC" w:rsidP="0053129C">
            <w:pPr>
              <w:keepNext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F1ECC" w:rsidRPr="00342F46" w:rsidTr="0053129C">
        <w:trPr>
          <w:gridAfter w:val="1"/>
          <w:wAfter w:w="2452" w:type="dxa"/>
          <w:jc w:val="center"/>
        </w:trPr>
        <w:tc>
          <w:tcPr>
            <w:tcW w:w="2130" w:type="dxa"/>
          </w:tcPr>
          <w:p w:rsidR="00EF1ECC" w:rsidRPr="00342F46" w:rsidRDefault="00EF1ECC" w:rsidP="0053129C">
            <w:pPr>
              <w:keepNext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16" w:type="dxa"/>
          </w:tcPr>
          <w:p w:rsidR="00EF1ECC" w:rsidRPr="00342F46" w:rsidRDefault="00EF1ECC" w:rsidP="0053129C">
            <w:pPr>
              <w:keepNext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gridSpan w:val="3"/>
          </w:tcPr>
          <w:p w:rsidR="00EF1ECC" w:rsidRPr="00342F46" w:rsidRDefault="00EF1ECC" w:rsidP="0053129C">
            <w:pPr>
              <w:keepNext/>
              <w:spacing w:line="360" w:lineRule="auto"/>
              <w:jc w:val="right"/>
              <w:rPr>
                <w:sz w:val="24"/>
                <w:szCs w:val="24"/>
              </w:rPr>
            </w:pPr>
            <w:r w:rsidRPr="00342F46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61</w:t>
            </w:r>
          </w:p>
        </w:tc>
      </w:tr>
      <w:tr w:rsidR="00EF1ECC" w:rsidRPr="00342F46" w:rsidTr="0053129C">
        <w:trPr>
          <w:jc w:val="center"/>
        </w:trPr>
        <w:tc>
          <w:tcPr>
            <w:tcW w:w="4582" w:type="dxa"/>
            <w:gridSpan w:val="3"/>
          </w:tcPr>
          <w:p w:rsidR="00EF1ECC" w:rsidRPr="00342F46" w:rsidRDefault="00EF1ECC" w:rsidP="0053129C">
            <w:pPr>
              <w:rPr>
                <w:b/>
                <w:sz w:val="24"/>
                <w:szCs w:val="24"/>
              </w:rPr>
            </w:pPr>
            <w:r w:rsidRPr="00342F46">
              <w:rPr>
                <w:sz w:val="24"/>
                <w:szCs w:val="24"/>
              </w:rPr>
              <w:t>«Об информационной безопасности».</w:t>
            </w:r>
          </w:p>
          <w:p w:rsidR="00EF1ECC" w:rsidRPr="00342F46" w:rsidRDefault="00EF1ECC" w:rsidP="0053129C">
            <w:pPr>
              <w:rPr>
                <w:sz w:val="24"/>
                <w:szCs w:val="24"/>
              </w:rPr>
            </w:pPr>
          </w:p>
          <w:p w:rsidR="00EF1ECC" w:rsidRPr="00342F46" w:rsidRDefault="00EF1ECC" w:rsidP="0053129C">
            <w:pPr>
              <w:rPr>
                <w:sz w:val="24"/>
                <w:szCs w:val="24"/>
              </w:rPr>
            </w:pPr>
          </w:p>
          <w:p w:rsidR="00EF1ECC" w:rsidRPr="00342F46" w:rsidRDefault="00EF1ECC" w:rsidP="0053129C">
            <w:pPr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EF1ECC" w:rsidRPr="00342F46" w:rsidRDefault="00EF1ECC" w:rsidP="0053129C">
            <w:pPr>
              <w:keepNext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gridSpan w:val="2"/>
          </w:tcPr>
          <w:p w:rsidR="00EF1ECC" w:rsidRPr="00342F46" w:rsidRDefault="00EF1ECC" w:rsidP="0053129C">
            <w:pPr>
              <w:keepNext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F1ECC" w:rsidRPr="00342F46" w:rsidRDefault="00EF1ECC" w:rsidP="00EF1ECC">
      <w:pPr>
        <w:pStyle w:val="10"/>
        <w:keepNext/>
        <w:keepLines/>
        <w:shd w:val="clear" w:color="auto" w:fill="auto"/>
        <w:spacing w:after="241" w:line="270" w:lineRule="exact"/>
        <w:ind w:left="20"/>
        <w:rPr>
          <w:rFonts w:ascii="Times New Roman" w:hAnsi="Times New Roman" w:cs="Times New Roman"/>
          <w:sz w:val="24"/>
          <w:szCs w:val="24"/>
        </w:rPr>
      </w:pPr>
    </w:p>
    <w:p w:rsidR="00EF1ECC" w:rsidRPr="00342F46" w:rsidRDefault="00EF1ECC" w:rsidP="00EF1ECC">
      <w:pPr>
        <w:pStyle w:val="10"/>
        <w:keepNext/>
        <w:keepLines/>
        <w:shd w:val="clear" w:color="auto" w:fill="auto"/>
        <w:spacing w:after="241" w:line="270" w:lineRule="exact"/>
        <w:ind w:left="20"/>
        <w:rPr>
          <w:rFonts w:ascii="Times New Roman" w:hAnsi="Times New Roman" w:cs="Times New Roman"/>
          <w:sz w:val="24"/>
          <w:szCs w:val="24"/>
        </w:rPr>
      </w:pPr>
    </w:p>
    <w:p w:rsidR="00EF1ECC" w:rsidRPr="00342F46" w:rsidRDefault="00EF1ECC" w:rsidP="00EF1ECC">
      <w:pPr>
        <w:pStyle w:val="20"/>
        <w:shd w:val="clear" w:color="auto" w:fill="auto"/>
        <w:spacing w:before="0" w:after="341"/>
        <w:ind w:left="20" w:right="20" w:firstLine="760"/>
        <w:rPr>
          <w:rFonts w:ascii="Times New Roman" w:hAnsi="Times New Roman" w:cs="Times New Roman"/>
          <w:sz w:val="24"/>
          <w:szCs w:val="24"/>
        </w:rPr>
      </w:pPr>
      <w:proofErr w:type="gramStart"/>
      <w:r w:rsidRPr="00342F46">
        <w:rPr>
          <w:rFonts w:ascii="Times New Roman" w:hAnsi="Times New Roman" w:cs="Times New Roman"/>
          <w:sz w:val="24"/>
          <w:szCs w:val="24"/>
        </w:rPr>
        <w:t>В целях осуществления ограничения доступа обучающихся к ресурсам и материалам сети Интернет, не имеющих отношения к образовательному процессу, руководствуясь требованиями Федерального закона от 29.12.2010г. № 436-ФЗ «О защите детей от информации, причиняющей вред их здоровью, развитию» (с изменениями от 2012г.), Федерального закона от 27 июля 2006г. № 152 «О персональных данных», с целью обеспечения режима конфиденциальности</w:t>
      </w:r>
      <w:r>
        <w:rPr>
          <w:rFonts w:ascii="Times New Roman" w:hAnsi="Times New Roman" w:cs="Times New Roman"/>
          <w:sz w:val="24"/>
          <w:szCs w:val="24"/>
        </w:rPr>
        <w:t>, руководствуясь Уставом МАОУ СОШ №4:</w:t>
      </w:r>
      <w:proofErr w:type="gramEnd"/>
    </w:p>
    <w:p w:rsidR="00EF1ECC" w:rsidRPr="00342F46" w:rsidRDefault="00EF1ECC" w:rsidP="00EF1ECC">
      <w:pPr>
        <w:pStyle w:val="20"/>
        <w:shd w:val="clear" w:color="auto" w:fill="auto"/>
        <w:spacing w:before="0" w:after="282" w:line="270" w:lineRule="exact"/>
        <w:ind w:left="20" w:firstLine="760"/>
        <w:rPr>
          <w:rFonts w:ascii="Times New Roman" w:hAnsi="Times New Roman" w:cs="Times New Roman"/>
          <w:sz w:val="24"/>
          <w:szCs w:val="24"/>
        </w:rPr>
      </w:pPr>
      <w:r w:rsidRPr="00342F46">
        <w:rPr>
          <w:rFonts w:ascii="Times New Roman" w:hAnsi="Times New Roman" w:cs="Times New Roman"/>
          <w:sz w:val="24"/>
          <w:szCs w:val="24"/>
        </w:rPr>
        <w:t>ПРИКАЗЫВАЮ:</w:t>
      </w:r>
    </w:p>
    <w:p w:rsidR="00EF1ECC" w:rsidRPr="00342F46" w:rsidRDefault="00EF1ECC" w:rsidP="00EF1ECC">
      <w:pPr>
        <w:pStyle w:val="20"/>
        <w:shd w:val="clear" w:color="auto" w:fill="auto"/>
        <w:tabs>
          <w:tab w:val="left" w:pos="274"/>
        </w:tabs>
        <w:spacing w:before="0" w:after="6" w:line="270" w:lineRule="exact"/>
        <w:ind w:left="20"/>
        <w:rPr>
          <w:rFonts w:ascii="Times New Roman" w:hAnsi="Times New Roman" w:cs="Times New Roman"/>
          <w:sz w:val="24"/>
          <w:szCs w:val="24"/>
        </w:rPr>
      </w:pPr>
    </w:p>
    <w:p w:rsidR="00EF1ECC" w:rsidRPr="00342F46" w:rsidRDefault="00EF1ECC" w:rsidP="00EF1ECC">
      <w:pPr>
        <w:pStyle w:val="20"/>
        <w:numPr>
          <w:ilvl w:val="0"/>
          <w:numId w:val="1"/>
        </w:numPr>
        <w:shd w:val="clear" w:color="auto" w:fill="auto"/>
        <w:tabs>
          <w:tab w:val="left" w:pos="447"/>
        </w:tabs>
        <w:spacing w:before="0" w:after="0"/>
        <w:ind w:left="20" w:right="20"/>
        <w:rPr>
          <w:rFonts w:ascii="Times New Roman" w:hAnsi="Times New Roman" w:cs="Times New Roman"/>
          <w:sz w:val="24"/>
          <w:szCs w:val="24"/>
        </w:rPr>
      </w:pPr>
      <w:r w:rsidRPr="00342F46">
        <w:rPr>
          <w:rFonts w:ascii="Times New Roman" w:hAnsi="Times New Roman" w:cs="Times New Roman"/>
          <w:sz w:val="24"/>
          <w:szCs w:val="24"/>
        </w:rPr>
        <w:t>Заведующей библиотекой Мезениной С.С. следить за обновлением Федерального списка экстремистских материалов, производить обновление его локальной печатной версии и проводить проверку поступающей в библиотеку школы литературы, периодических изданий и материалов согласно данному списку, срок исполнения — постоянно.</w:t>
      </w:r>
    </w:p>
    <w:p w:rsidR="00EF1ECC" w:rsidRPr="00342F46" w:rsidRDefault="00EF1ECC" w:rsidP="00EF1ECC">
      <w:pPr>
        <w:pStyle w:val="20"/>
        <w:numPr>
          <w:ilvl w:val="0"/>
          <w:numId w:val="1"/>
        </w:numPr>
        <w:shd w:val="clear" w:color="auto" w:fill="auto"/>
        <w:tabs>
          <w:tab w:val="left" w:pos="572"/>
        </w:tabs>
        <w:spacing w:before="0" w:after="0"/>
        <w:ind w:left="20" w:right="20"/>
        <w:rPr>
          <w:rFonts w:ascii="Times New Roman" w:hAnsi="Times New Roman" w:cs="Times New Roman"/>
          <w:sz w:val="24"/>
          <w:szCs w:val="24"/>
        </w:rPr>
      </w:pPr>
      <w:r w:rsidRPr="00342F46">
        <w:rPr>
          <w:rFonts w:ascii="Times New Roman" w:hAnsi="Times New Roman" w:cs="Times New Roman"/>
          <w:sz w:val="24"/>
          <w:szCs w:val="24"/>
        </w:rPr>
        <w:t>Заведующей библиотекой проводить  проверку библиотечного фонда школы на предмет выявления литературы и материалов, содержащих информацию экстремистской направленности не реже 1 раза в четверть;</w:t>
      </w:r>
    </w:p>
    <w:p w:rsidR="00EF1ECC" w:rsidRPr="00342F46" w:rsidRDefault="00EF1ECC" w:rsidP="00EF1ECC">
      <w:pPr>
        <w:pStyle w:val="20"/>
        <w:numPr>
          <w:ilvl w:val="0"/>
          <w:numId w:val="1"/>
        </w:numPr>
        <w:shd w:val="clear" w:color="auto" w:fill="auto"/>
        <w:tabs>
          <w:tab w:val="left" w:pos="390"/>
        </w:tabs>
        <w:spacing w:before="0" w:after="0"/>
        <w:ind w:left="20" w:right="20"/>
        <w:rPr>
          <w:rFonts w:ascii="Times New Roman" w:hAnsi="Times New Roman" w:cs="Times New Roman"/>
          <w:sz w:val="24"/>
          <w:szCs w:val="24"/>
        </w:rPr>
      </w:pPr>
      <w:r w:rsidRPr="00342F46">
        <w:rPr>
          <w:rFonts w:ascii="Times New Roman" w:hAnsi="Times New Roman" w:cs="Times New Roman"/>
          <w:sz w:val="24"/>
          <w:szCs w:val="24"/>
        </w:rPr>
        <w:t>Терентьевой О.М., учителю информатики,  проводить обновление фильтра контентной фильтрации согласно данным Федерального списка экстремистских материалов, срок исполнения — постоянно.</w:t>
      </w:r>
    </w:p>
    <w:p w:rsidR="00EF1ECC" w:rsidRPr="00342F46" w:rsidRDefault="00EF1ECC" w:rsidP="00EF1ECC">
      <w:pPr>
        <w:numPr>
          <w:ilvl w:val="0"/>
          <w:numId w:val="1"/>
        </w:numPr>
        <w:ind w:right="0"/>
        <w:rPr>
          <w:sz w:val="24"/>
          <w:szCs w:val="24"/>
        </w:rPr>
      </w:pPr>
      <w:r w:rsidRPr="00342F46">
        <w:rPr>
          <w:sz w:val="24"/>
          <w:szCs w:val="24"/>
        </w:rPr>
        <w:t xml:space="preserve">Назначить </w:t>
      </w:r>
      <w:proofErr w:type="gramStart"/>
      <w:r w:rsidRPr="00342F46">
        <w:rPr>
          <w:sz w:val="24"/>
          <w:szCs w:val="24"/>
        </w:rPr>
        <w:t>ответственным</w:t>
      </w:r>
      <w:proofErr w:type="gramEnd"/>
      <w:r w:rsidRPr="00342F46">
        <w:rPr>
          <w:sz w:val="24"/>
          <w:szCs w:val="24"/>
        </w:rPr>
        <w:t xml:space="preserve"> за организацию обработки персональных данных на объектах информатизации, за обеспечение сохранности персональных данных в информационной системе МАОУ СОШ № 4 </w:t>
      </w:r>
    </w:p>
    <w:p w:rsidR="00EF1ECC" w:rsidRPr="00342F46" w:rsidRDefault="00EF1ECC" w:rsidP="00EF1ECC">
      <w:pPr>
        <w:pStyle w:val="a6"/>
        <w:numPr>
          <w:ilvl w:val="0"/>
          <w:numId w:val="12"/>
        </w:numPr>
        <w:ind w:right="0"/>
        <w:rPr>
          <w:sz w:val="24"/>
          <w:szCs w:val="24"/>
        </w:rPr>
      </w:pPr>
      <w:r w:rsidRPr="00342F46">
        <w:rPr>
          <w:sz w:val="24"/>
          <w:szCs w:val="24"/>
        </w:rPr>
        <w:t>Секретар</w:t>
      </w:r>
      <w:proofErr w:type="gramStart"/>
      <w:r w:rsidRPr="00342F46">
        <w:rPr>
          <w:sz w:val="24"/>
          <w:szCs w:val="24"/>
        </w:rPr>
        <w:t>я-</w:t>
      </w:r>
      <w:proofErr w:type="gramEnd"/>
      <w:r w:rsidRPr="00342F46">
        <w:rPr>
          <w:sz w:val="24"/>
          <w:szCs w:val="24"/>
        </w:rPr>
        <w:t xml:space="preserve">  машинистку  Шостак Л.В.- за хранение персональных данных сотрудников МАОУ СОШ №4 ;</w:t>
      </w:r>
    </w:p>
    <w:p w:rsidR="00EF1ECC" w:rsidRPr="00342F46" w:rsidRDefault="00EF1ECC" w:rsidP="00EF1ECC">
      <w:pPr>
        <w:pStyle w:val="a6"/>
        <w:numPr>
          <w:ilvl w:val="0"/>
          <w:numId w:val="12"/>
        </w:numPr>
        <w:ind w:right="0"/>
        <w:rPr>
          <w:sz w:val="24"/>
          <w:szCs w:val="24"/>
        </w:rPr>
      </w:pPr>
      <w:r w:rsidRPr="00342F46">
        <w:rPr>
          <w:sz w:val="24"/>
          <w:szCs w:val="24"/>
        </w:rPr>
        <w:t>Терентьеву О.М., учителя информатики, ответственного за информационных обме</w:t>
      </w:r>
      <w:proofErr w:type="gramStart"/>
      <w:r w:rsidRPr="00342F46">
        <w:rPr>
          <w:sz w:val="24"/>
          <w:szCs w:val="24"/>
        </w:rPr>
        <w:t>н-</w:t>
      </w:r>
      <w:proofErr w:type="gramEnd"/>
      <w:r w:rsidRPr="00342F46">
        <w:rPr>
          <w:sz w:val="24"/>
          <w:szCs w:val="24"/>
        </w:rPr>
        <w:t xml:space="preserve"> за хранение персональных данных учащихся в системе </w:t>
      </w:r>
      <w:proofErr w:type="spellStart"/>
      <w:r w:rsidRPr="00342F46">
        <w:rPr>
          <w:sz w:val="24"/>
          <w:szCs w:val="24"/>
        </w:rPr>
        <w:t>Дневник.ру</w:t>
      </w:r>
      <w:proofErr w:type="spellEnd"/>
      <w:r w:rsidRPr="00342F46">
        <w:rPr>
          <w:sz w:val="24"/>
          <w:szCs w:val="24"/>
        </w:rPr>
        <w:t>, РИС.</w:t>
      </w:r>
    </w:p>
    <w:p w:rsidR="00EF1ECC" w:rsidRPr="00342F46" w:rsidRDefault="00EF1ECC" w:rsidP="00EF1ECC">
      <w:pPr>
        <w:numPr>
          <w:ilvl w:val="0"/>
          <w:numId w:val="1"/>
        </w:numPr>
        <w:ind w:right="0"/>
        <w:rPr>
          <w:sz w:val="24"/>
          <w:szCs w:val="24"/>
        </w:rPr>
      </w:pPr>
      <w:r w:rsidRPr="00342F46">
        <w:rPr>
          <w:sz w:val="24"/>
          <w:szCs w:val="24"/>
        </w:rPr>
        <w:t xml:space="preserve">Возложить ответственность за информационную безопасность </w:t>
      </w:r>
      <w:proofErr w:type="gramStart"/>
      <w:r w:rsidRPr="00342F46">
        <w:rPr>
          <w:sz w:val="24"/>
          <w:szCs w:val="24"/>
        </w:rPr>
        <w:t>обучающихся</w:t>
      </w:r>
      <w:proofErr w:type="gramEnd"/>
      <w:r w:rsidRPr="00342F46">
        <w:rPr>
          <w:sz w:val="24"/>
          <w:szCs w:val="24"/>
        </w:rPr>
        <w:t xml:space="preserve"> при работе в сети Интернет </w:t>
      </w:r>
    </w:p>
    <w:p w:rsidR="00EF1ECC" w:rsidRPr="00342F46" w:rsidRDefault="00EF1ECC" w:rsidP="00EF1ECC">
      <w:pPr>
        <w:pStyle w:val="a6"/>
        <w:numPr>
          <w:ilvl w:val="0"/>
          <w:numId w:val="13"/>
        </w:numPr>
        <w:ind w:right="0"/>
        <w:rPr>
          <w:sz w:val="24"/>
          <w:szCs w:val="24"/>
        </w:rPr>
      </w:pPr>
      <w:r w:rsidRPr="00342F46">
        <w:rPr>
          <w:sz w:val="24"/>
          <w:szCs w:val="24"/>
        </w:rPr>
        <w:t xml:space="preserve">В учебных кабинетах </w:t>
      </w:r>
      <w:proofErr w:type="gramStart"/>
      <w:r w:rsidRPr="00342F46">
        <w:rPr>
          <w:sz w:val="24"/>
          <w:szCs w:val="24"/>
        </w:rPr>
        <w:t>-з</w:t>
      </w:r>
      <w:proofErr w:type="gramEnd"/>
      <w:r w:rsidRPr="00342F46">
        <w:rPr>
          <w:sz w:val="24"/>
          <w:szCs w:val="24"/>
        </w:rPr>
        <w:t xml:space="preserve">аведующих кабинетами, </w:t>
      </w:r>
    </w:p>
    <w:p w:rsidR="00EF1ECC" w:rsidRPr="00342F46" w:rsidRDefault="00EF1ECC" w:rsidP="00EF1ECC">
      <w:pPr>
        <w:pStyle w:val="a6"/>
        <w:numPr>
          <w:ilvl w:val="0"/>
          <w:numId w:val="13"/>
        </w:numPr>
        <w:ind w:right="0"/>
        <w:rPr>
          <w:sz w:val="24"/>
          <w:szCs w:val="24"/>
        </w:rPr>
      </w:pPr>
      <w:r w:rsidRPr="00342F46">
        <w:rPr>
          <w:sz w:val="24"/>
          <w:szCs w:val="24"/>
        </w:rPr>
        <w:t xml:space="preserve">В </w:t>
      </w:r>
      <w:proofErr w:type="gramStart"/>
      <w:r w:rsidRPr="00342F46">
        <w:rPr>
          <w:sz w:val="24"/>
          <w:szCs w:val="24"/>
        </w:rPr>
        <w:t>библиотеке-заведующую</w:t>
      </w:r>
      <w:proofErr w:type="gramEnd"/>
      <w:r w:rsidRPr="00342F46">
        <w:rPr>
          <w:sz w:val="24"/>
          <w:szCs w:val="24"/>
        </w:rPr>
        <w:t xml:space="preserve"> библиотекой Мезенину С.С. </w:t>
      </w:r>
    </w:p>
    <w:p w:rsidR="00EF1ECC" w:rsidRPr="00342F46" w:rsidRDefault="00EF1ECC" w:rsidP="00EF1ECC">
      <w:pPr>
        <w:numPr>
          <w:ilvl w:val="0"/>
          <w:numId w:val="1"/>
        </w:numPr>
        <w:ind w:right="0"/>
        <w:rPr>
          <w:sz w:val="24"/>
          <w:szCs w:val="24"/>
        </w:rPr>
      </w:pPr>
      <w:r w:rsidRPr="00342F46">
        <w:rPr>
          <w:sz w:val="24"/>
          <w:szCs w:val="24"/>
        </w:rPr>
        <w:t xml:space="preserve">Назначить </w:t>
      </w:r>
      <w:proofErr w:type="gramStart"/>
      <w:r w:rsidRPr="00342F46">
        <w:rPr>
          <w:sz w:val="24"/>
          <w:szCs w:val="24"/>
        </w:rPr>
        <w:t>ответственным</w:t>
      </w:r>
      <w:proofErr w:type="gramEnd"/>
      <w:r w:rsidRPr="00342F46">
        <w:rPr>
          <w:sz w:val="24"/>
          <w:szCs w:val="24"/>
        </w:rPr>
        <w:t xml:space="preserve"> за сохранение информационной безопасности в финансовой области главного бухгалтера </w:t>
      </w:r>
      <w:proofErr w:type="spellStart"/>
      <w:r w:rsidRPr="00342F46">
        <w:rPr>
          <w:sz w:val="24"/>
          <w:szCs w:val="24"/>
        </w:rPr>
        <w:t>Семкину</w:t>
      </w:r>
      <w:proofErr w:type="spellEnd"/>
      <w:r w:rsidRPr="00342F46">
        <w:rPr>
          <w:sz w:val="24"/>
          <w:szCs w:val="24"/>
        </w:rPr>
        <w:t xml:space="preserve"> Н.В. </w:t>
      </w:r>
    </w:p>
    <w:p w:rsidR="00EF1ECC" w:rsidRDefault="00EF1ECC" w:rsidP="00EF1ECC">
      <w:pPr>
        <w:numPr>
          <w:ilvl w:val="0"/>
          <w:numId w:val="1"/>
        </w:numPr>
        <w:ind w:right="0"/>
        <w:rPr>
          <w:sz w:val="24"/>
          <w:szCs w:val="24"/>
        </w:rPr>
      </w:pPr>
      <w:r w:rsidRPr="00342F46">
        <w:rPr>
          <w:sz w:val="24"/>
          <w:szCs w:val="24"/>
        </w:rPr>
        <w:t>Каждому работнику МАОУ СОШ № 4 использовать любую информацию о персональных данных только в соответствии с требованиями Положения МАОУ СОШ № 4 «О персональных данных».</w:t>
      </w:r>
    </w:p>
    <w:p w:rsidR="00EF1ECC" w:rsidRPr="00342F46" w:rsidRDefault="00EF1ECC" w:rsidP="00EF1ECC">
      <w:pPr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Запретить пользование мобильной связью в течение учебного урока всем учащимся МАОУ СОШ №4 в целях устранения получения </w:t>
      </w:r>
      <w:proofErr w:type="gramStart"/>
      <w:r>
        <w:rPr>
          <w:sz w:val="24"/>
          <w:szCs w:val="24"/>
        </w:rPr>
        <w:t>информации</w:t>
      </w:r>
      <w:proofErr w:type="gramEnd"/>
      <w:r>
        <w:rPr>
          <w:sz w:val="24"/>
          <w:szCs w:val="24"/>
        </w:rPr>
        <w:t xml:space="preserve"> не советующей Уставу МАОУ СОШ №4</w:t>
      </w:r>
    </w:p>
    <w:p w:rsidR="00EF1ECC" w:rsidRPr="00342F46" w:rsidRDefault="00EF1ECC" w:rsidP="00EF1ECC">
      <w:pPr>
        <w:numPr>
          <w:ilvl w:val="0"/>
          <w:numId w:val="1"/>
        </w:numPr>
        <w:ind w:right="21"/>
        <w:rPr>
          <w:sz w:val="24"/>
          <w:szCs w:val="24"/>
        </w:rPr>
      </w:pPr>
      <w:proofErr w:type="gramStart"/>
      <w:r w:rsidRPr="00342F46">
        <w:rPr>
          <w:sz w:val="24"/>
          <w:szCs w:val="24"/>
        </w:rPr>
        <w:t>Контроль за</w:t>
      </w:r>
      <w:proofErr w:type="gramEnd"/>
      <w:r w:rsidRPr="00342F46">
        <w:rPr>
          <w:sz w:val="24"/>
          <w:szCs w:val="24"/>
        </w:rPr>
        <w:t xml:space="preserve"> исполнением приказа оставляю за собой.</w:t>
      </w:r>
    </w:p>
    <w:p w:rsidR="00EF1ECC" w:rsidRPr="00342F46" w:rsidRDefault="00EF1ECC" w:rsidP="00EF1ECC">
      <w:pPr>
        <w:contextualSpacing/>
        <w:jc w:val="center"/>
        <w:rPr>
          <w:bCs/>
          <w:position w:val="12"/>
          <w:sz w:val="24"/>
          <w:szCs w:val="24"/>
        </w:rPr>
      </w:pPr>
    </w:p>
    <w:p w:rsidR="00EF1ECC" w:rsidRPr="00342F46" w:rsidRDefault="00EF1ECC" w:rsidP="00EF1ECC">
      <w:pPr>
        <w:contextualSpacing/>
        <w:jc w:val="center"/>
        <w:rPr>
          <w:bCs/>
          <w:position w:val="12"/>
          <w:sz w:val="24"/>
          <w:szCs w:val="24"/>
        </w:rPr>
      </w:pPr>
      <w:r w:rsidRPr="00342F46">
        <w:rPr>
          <w:bCs/>
          <w:position w:val="12"/>
          <w:sz w:val="24"/>
          <w:szCs w:val="24"/>
        </w:rPr>
        <w:t xml:space="preserve">Директор школы                                                        Е. А. Нехай </w:t>
      </w:r>
    </w:p>
    <w:p w:rsidR="00EF1ECC" w:rsidRPr="00342F46" w:rsidRDefault="00EF1ECC" w:rsidP="00EF1ECC">
      <w:pPr>
        <w:contextualSpacing/>
        <w:jc w:val="both"/>
        <w:rPr>
          <w:bCs/>
          <w:position w:val="12"/>
          <w:sz w:val="24"/>
          <w:szCs w:val="24"/>
        </w:rPr>
      </w:pPr>
      <w:bookmarkStart w:id="0" w:name="_GoBack"/>
      <w:bookmarkEnd w:id="0"/>
    </w:p>
    <w:sectPr w:rsidR="00EF1ECC" w:rsidRPr="00342F46" w:rsidSect="00EF1ECC">
      <w:pgSz w:w="11905" w:h="16837"/>
      <w:pgMar w:top="567" w:right="567" w:bottom="567" w:left="1134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0B"/>
    <w:multiLevelType w:val="multilevel"/>
    <w:tmpl w:val="0000000A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00000013"/>
    <w:multiLevelType w:val="multilevel"/>
    <w:tmpl w:val="00000012"/>
    <w:lvl w:ilvl="0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1">
    <w:nsid w:val="59402B86"/>
    <w:multiLevelType w:val="hybridMultilevel"/>
    <w:tmpl w:val="B882C0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6015A6"/>
    <w:multiLevelType w:val="hybridMultilevel"/>
    <w:tmpl w:val="7D188D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ECC"/>
    <w:rsid w:val="00293DCB"/>
    <w:rsid w:val="00EF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ECC"/>
    <w:pPr>
      <w:spacing w:after="0" w:line="240" w:lineRule="auto"/>
      <w:ind w:right="-108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uiPriority w:val="99"/>
    <w:rsid w:val="00EF1ECC"/>
    <w:rPr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EF1ECC"/>
    <w:pPr>
      <w:shd w:val="clear" w:color="auto" w:fill="FFFFFF"/>
      <w:spacing w:after="300" w:line="317" w:lineRule="exact"/>
      <w:ind w:right="0"/>
      <w:jc w:val="center"/>
      <w:outlineLvl w:val="0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2">
    <w:name w:val="Основной текст (2)_"/>
    <w:link w:val="20"/>
    <w:uiPriority w:val="99"/>
    <w:rsid w:val="00EF1ECC"/>
    <w:rPr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F1ECC"/>
    <w:pPr>
      <w:shd w:val="clear" w:color="auto" w:fill="FFFFFF"/>
      <w:spacing w:before="360" w:after="300" w:line="322" w:lineRule="exact"/>
      <w:ind w:right="0"/>
      <w:jc w:val="both"/>
    </w:pPr>
    <w:rPr>
      <w:rFonts w:asciiTheme="minorHAnsi" w:eastAsiaTheme="minorHAnsi" w:hAnsiTheme="minorHAnsi" w:cstheme="minorBidi"/>
      <w:sz w:val="27"/>
      <w:szCs w:val="27"/>
    </w:rPr>
  </w:style>
  <w:style w:type="character" w:styleId="a3">
    <w:name w:val="Hyperlink"/>
    <w:uiPriority w:val="99"/>
    <w:rsid w:val="00EF1ECC"/>
    <w:rPr>
      <w:color w:val="0066CC"/>
      <w:u w:val="single"/>
    </w:rPr>
  </w:style>
  <w:style w:type="character" w:customStyle="1" w:styleId="11">
    <w:name w:val="Основной текст Знак1"/>
    <w:link w:val="a4"/>
    <w:uiPriority w:val="99"/>
    <w:rsid w:val="00EF1ECC"/>
    <w:rPr>
      <w:sz w:val="23"/>
      <w:szCs w:val="23"/>
      <w:shd w:val="clear" w:color="auto" w:fill="FFFFFF"/>
    </w:rPr>
  </w:style>
  <w:style w:type="character" w:customStyle="1" w:styleId="4">
    <w:name w:val="Основной текст (4)_"/>
    <w:link w:val="40"/>
    <w:uiPriority w:val="99"/>
    <w:rsid w:val="00EF1ECC"/>
    <w:rPr>
      <w:b/>
      <w:bCs/>
      <w:i/>
      <w:iCs/>
      <w:sz w:val="23"/>
      <w:szCs w:val="23"/>
      <w:shd w:val="clear" w:color="auto" w:fill="FFFFFF"/>
    </w:rPr>
  </w:style>
  <w:style w:type="character" w:customStyle="1" w:styleId="41">
    <w:name w:val="Основной текст (4) + Не полужирный"/>
    <w:aliases w:val="Не курсив"/>
    <w:uiPriority w:val="99"/>
    <w:rsid w:val="00EF1ECC"/>
    <w:rPr>
      <w:b w:val="0"/>
      <w:bCs w:val="0"/>
      <w:i w:val="0"/>
      <w:iCs w:val="0"/>
      <w:sz w:val="23"/>
      <w:szCs w:val="23"/>
      <w:shd w:val="clear" w:color="auto" w:fill="FFFFFF"/>
    </w:rPr>
  </w:style>
  <w:style w:type="paragraph" w:styleId="a4">
    <w:name w:val="Body Text"/>
    <w:basedOn w:val="a"/>
    <w:link w:val="11"/>
    <w:uiPriority w:val="99"/>
    <w:rsid w:val="00EF1ECC"/>
    <w:pPr>
      <w:shd w:val="clear" w:color="auto" w:fill="FFFFFF"/>
      <w:spacing w:after="60" w:line="240" w:lineRule="atLeast"/>
      <w:ind w:right="0" w:hanging="360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a5">
    <w:name w:val="Основной текст Знак"/>
    <w:basedOn w:val="a0"/>
    <w:uiPriority w:val="99"/>
    <w:semiHidden/>
    <w:rsid w:val="00EF1ECC"/>
    <w:rPr>
      <w:rFonts w:ascii="Times New Roman" w:eastAsia="Calibri" w:hAnsi="Times New Roman" w:cs="Times New Roman"/>
      <w:sz w:val="28"/>
    </w:rPr>
  </w:style>
  <w:style w:type="character" w:customStyle="1" w:styleId="410">
    <w:name w:val="Основной текст (4) + Не полужирный1"/>
    <w:aliases w:val="Не курсив1"/>
    <w:uiPriority w:val="99"/>
    <w:rsid w:val="00EF1ECC"/>
    <w:rPr>
      <w:b w:val="0"/>
      <w:bCs w:val="0"/>
      <w:i w:val="0"/>
      <w:iCs w:val="0"/>
      <w:sz w:val="23"/>
      <w:szCs w:val="23"/>
      <w:shd w:val="clear" w:color="auto" w:fill="FFFFFF"/>
    </w:rPr>
  </w:style>
  <w:style w:type="character" w:customStyle="1" w:styleId="22">
    <w:name w:val="Заголовок №2 (2)_"/>
    <w:link w:val="220"/>
    <w:uiPriority w:val="99"/>
    <w:rsid w:val="00EF1ECC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3"/>
    <w:uiPriority w:val="99"/>
    <w:rsid w:val="00EF1ECC"/>
    <w:rPr>
      <w:b/>
      <w:bCs/>
      <w:i/>
      <w:iCs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F1ECC"/>
    <w:pPr>
      <w:shd w:val="clear" w:color="auto" w:fill="FFFFFF"/>
      <w:spacing w:before="60" w:line="552" w:lineRule="exact"/>
      <w:ind w:right="0" w:hanging="600"/>
    </w:pPr>
    <w:rPr>
      <w:rFonts w:asciiTheme="minorHAnsi" w:eastAsiaTheme="minorHAnsi" w:hAnsiTheme="minorHAnsi" w:cstheme="minorBidi"/>
      <w:b/>
      <w:bCs/>
      <w:i/>
      <w:iCs/>
      <w:sz w:val="23"/>
      <w:szCs w:val="23"/>
    </w:rPr>
  </w:style>
  <w:style w:type="paragraph" w:customStyle="1" w:styleId="220">
    <w:name w:val="Заголовок №2 (2)"/>
    <w:basedOn w:val="a"/>
    <w:link w:val="22"/>
    <w:uiPriority w:val="99"/>
    <w:rsid w:val="00EF1ECC"/>
    <w:pPr>
      <w:shd w:val="clear" w:color="auto" w:fill="FFFFFF"/>
      <w:spacing w:line="293" w:lineRule="exact"/>
      <w:ind w:right="0" w:hanging="360"/>
      <w:outlineLvl w:val="1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23">
    <w:name w:val="Заголовок №2"/>
    <w:basedOn w:val="a"/>
    <w:link w:val="21"/>
    <w:uiPriority w:val="99"/>
    <w:rsid w:val="00EF1ECC"/>
    <w:pPr>
      <w:shd w:val="clear" w:color="auto" w:fill="FFFFFF"/>
      <w:spacing w:line="274" w:lineRule="exact"/>
      <w:ind w:right="0"/>
      <w:outlineLvl w:val="1"/>
    </w:pPr>
    <w:rPr>
      <w:rFonts w:asciiTheme="minorHAnsi" w:eastAsiaTheme="minorHAnsi" w:hAnsiTheme="minorHAnsi" w:cstheme="minorBidi"/>
      <w:b/>
      <w:bCs/>
      <w:i/>
      <w:iCs/>
      <w:sz w:val="23"/>
      <w:szCs w:val="23"/>
    </w:rPr>
  </w:style>
  <w:style w:type="paragraph" w:styleId="a6">
    <w:name w:val="List Paragraph"/>
    <w:basedOn w:val="a"/>
    <w:uiPriority w:val="34"/>
    <w:qFormat/>
    <w:rsid w:val="00EF1EC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F1E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1EC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ECC"/>
    <w:pPr>
      <w:spacing w:after="0" w:line="240" w:lineRule="auto"/>
      <w:ind w:right="-108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uiPriority w:val="99"/>
    <w:rsid w:val="00EF1ECC"/>
    <w:rPr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EF1ECC"/>
    <w:pPr>
      <w:shd w:val="clear" w:color="auto" w:fill="FFFFFF"/>
      <w:spacing w:after="300" w:line="317" w:lineRule="exact"/>
      <w:ind w:right="0"/>
      <w:jc w:val="center"/>
      <w:outlineLvl w:val="0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2">
    <w:name w:val="Основной текст (2)_"/>
    <w:link w:val="20"/>
    <w:uiPriority w:val="99"/>
    <w:rsid w:val="00EF1ECC"/>
    <w:rPr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F1ECC"/>
    <w:pPr>
      <w:shd w:val="clear" w:color="auto" w:fill="FFFFFF"/>
      <w:spacing w:before="360" w:after="300" w:line="322" w:lineRule="exact"/>
      <w:ind w:right="0"/>
      <w:jc w:val="both"/>
    </w:pPr>
    <w:rPr>
      <w:rFonts w:asciiTheme="minorHAnsi" w:eastAsiaTheme="minorHAnsi" w:hAnsiTheme="minorHAnsi" w:cstheme="minorBidi"/>
      <w:sz w:val="27"/>
      <w:szCs w:val="27"/>
    </w:rPr>
  </w:style>
  <w:style w:type="character" w:styleId="a3">
    <w:name w:val="Hyperlink"/>
    <w:uiPriority w:val="99"/>
    <w:rsid w:val="00EF1ECC"/>
    <w:rPr>
      <w:color w:val="0066CC"/>
      <w:u w:val="single"/>
    </w:rPr>
  </w:style>
  <w:style w:type="character" w:customStyle="1" w:styleId="11">
    <w:name w:val="Основной текст Знак1"/>
    <w:link w:val="a4"/>
    <w:uiPriority w:val="99"/>
    <w:rsid w:val="00EF1ECC"/>
    <w:rPr>
      <w:sz w:val="23"/>
      <w:szCs w:val="23"/>
      <w:shd w:val="clear" w:color="auto" w:fill="FFFFFF"/>
    </w:rPr>
  </w:style>
  <w:style w:type="character" w:customStyle="1" w:styleId="4">
    <w:name w:val="Основной текст (4)_"/>
    <w:link w:val="40"/>
    <w:uiPriority w:val="99"/>
    <w:rsid w:val="00EF1ECC"/>
    <w:rPr>
      <w:b/>
      <w:bCs/>
      <w:i/>
      <w:iCs/>
      <w:sz w:val="23"/>
      <w:szCs w:val="23"/>
      <w:shd w:val="clear" w:color="auto" w:fill="FFFFFF"/>
    </w:rPr>
  </w:style>
  <w:style w:type="character" w:customStyle="1" w:styleId="41">
    <w:name w:val="Основной текст (4) + Не полужирный"/>
    <w:aliases w:val="Не курсив"/>
    <w:uiPriority w:val="99"/>
    <w:rsid w:val="00EF1ECC"/>
    <w:rPr>
      <w:b w:val="0"/>
      <w:bCs w:val="0"/>
      <w:i w:val="0"/>
      <w:iCs w:val="0"/>
      <w:sz w:val="23"/>
      <w:szCs w:val="23"/>
      <w:shd w:val="clear" w:color="auto" w:fill="FFFFFF"/>
    </w:rPr>
  </w:style>
  <w:style w:type="paragraph" w:styleId="a4">
    <w:name w:val="Body Text"/>
    <w:basedOn w:val="a"/>
    <w:link w:val="11"/>
    <w:uiPriority w:val="99"/>
    <w:rsid w:val="00EF1ECC"/>
    <w:pPr>
      <w:shd w:val="clear" w:color="auto" w:fill="FFFFFF"/>
      <w:spacing w:after="60" w:line="240" w:lineRule="atLeast"/>
      <w:ind w:right="0" w:hanging="360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a5">
    <w:name w:val="Основной текст Знак"/>
    <w:basedOn w:val="a0"/>
    <w:uiPriority w:val="99"/>
    <w:semiHidden/>
    <w:rsid w:val="00EF1ECC"/>
    <w:rPr>
      <w:rFonts w:ascii="Times New Roman" w:eastAsia="Calibri" w:hAnsi="Times New Roman" w:cs="Times New Roman"/>
      <w:sz w:val="28"/>
    </w:rPr>
  </w:style>
  <w:style w:type="character" w:customStyle="1" w:styleId="410">
    <w:name w:val="Основной текст (4) + Не полужирный1"/>
    <w:aliases w:val="Не курсив1"/>
    <w:uiPriority w:val="99"/>
    <w:rsid w:val="00EF1ECC"/>
    <w:rPr>
      <w:b w:val="0"/>
      <w:bCs w:val="0"/>
      <w:i w:val="0"/>
      <w:iCs w:val="0"/>
      <w:sz w:val="23"/>
      <w:szCs w:val="23"/>
      <w:shd w:val="clear" w:color="auto" w:fill="FFFFFF"/>
    </w:rPr>
  </w:style>
  <w:style w:type="character" w:customStyle="1" w:styleId="22">
    <w:name w:val="Заголовок №2 (2)_"/>
    <w:link w:val="220"/>
    <w:uiPriority w:val="99"/>
    <w:rsid w:val="00EF1ECC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3"/>
    <w:uiPriority w:val="99"/>
    <w:rsid w:val="00EF1ECC"/>
    <w:rPr>
      <w:b/>
      <w:bCs/>
      <w:i/>
      <w:iCs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F1ECC"/>
    <w:pPr>
      <w:shd w:val="clear" w:color="auto" w:fill="FFFFFF"/>
      <w:spacing w:before="60" w:line="552" w:lineRule="exact"/>
      <w:ind w:right="0" w:hanging="600"/>
    </w:pPr>
    <w:rPr>
      <w:rFonts w:asciiTheme="minorHAnsi" w:eastAsiaTheme="minorHAnsi" w:hAnsiTheme="minorHAnsi" w:cstheme="minorBidi"/>
      <w:b/>
      <w:bCs/>
      <w:i/>
      <w:iCs/>
      <w:sz w:val="23"/>
      <w:szCs w:val="23"/>
    </w:rPr>
  </w:style>
  <w:style w:type="paragraph" w:customStyle="1" w:styleId="220">
    <w:name w:val="Заголовок №2 (2)"/>
    <w:basedOn w:val="a"/>
    <w:link w:val="22"/>
    <w:uiPriority w:val="99"/>
    <w:rsid w:val="00EF1ECC"/>
    <w:pPr>
      <w:shd w:val="clear" w:color="auto" w:fill="FFFFFF"/>
      <w:spacing w:line="293" w:lineRule="exact"/>
      <w:ind w:right="0" w:hanging="360"/>
      <w:outlineLvl w:val="1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23">
    <w:name w:val="Заголовок №2"/>
    <w:basedOn w:val="a"/>
    <w:link w:val="21"/>
    <w:uiPriority w:val="99"/>
    <w:rsid w:val="00EF1ECC"/>
    <w:pPr>
      <w:shd w:val="clear" w:color="auto" w:fill="FFFFFF"/>
      <w:spacing w:line="274" w:lineRule="exact"/>
      <w:ind w:right="0"/>
      <w:outlineLvl w:val="1"/>
    </w:pPr>
    <w:rPr>
      <w:rFonts w:asciiTheme="minorHAnsi" w:eastAsiaTheme="minorHAnsi" w:hAnsiTheme="minorHAnsi" w:cstheme="minorBidi"/>
      <w:b/>
      <w:bCs/>
      <w:i/>
      <w:iCs/>
      <w:sz w:val="23"/>
      <w:szCs w:val="23"/>
    </w:rPr>
  </w:style>
  <w:style w:type="paragraph" w:styleId="a6">
    <w:name w:val="List Paragraph"/>
    <w:basedOn w:val="a"/>
    <w:uiPriority w:val="34"/>
    <w:qFormat/>
    <w:rsid w:val="00EF1EC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F1E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1EC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381</Words>
  <Characters>2173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ЕленаАлександровна</dc:creator>
  <cp:lastModifiedBy>ЕленаАлександровна</cp:lastModifiedBy>
  <cp:revision>1</cp:revision>
  <cp:lastPrinted>2017-08-30T07:24:00Z</cp:lastPrinted>
  <dcterms:created xsi:type="dcterms:W3CDTF">2017-08-30T07:20:00Z</dcterms:created>
  <dcterms:modified xsi:type="dcterms:W3CDTF">2017-08-30T07:25:00Z</dcterms:modified>
</cp:coreProperties>
</file>